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3">
      <w:pPr>
        <w:pageBreakBefore w:val="0"/>
        <w:jc w:val="center"/>
        <w:rPr>
          <w:rFonts w:ascii="Cambria" w:hAnsi="Cambria" w:eastAsia="Cambria" w:cs="Cambria"/>
          <w:color w:val="1155CC"/>
          <w:sz w:val="36"/>
          <w:szCs w:val="36"/>
        </w:rPr>
      </w:pPr>
      <w:bookmarkStart w:id="1" w:name="_GoBack"/>
      <w:bookmarkEnd w:id="1"/>
      <w:bookmarkStart w:id="0" w:name="_e17wvrycx0df" w:colFirst="0" w:colLast="0"/>
      <w:bookmarkEnd w:id="0"/>
      <w:r>
        <w:rPr>
          <w:rFonts w:ascii="Cambria" w:hAnsi="Cambria" w:eastAsia="Cambria" w:cs="Cambria"/>
          <w:color w:val="1155CC"/>
          <w:sz w:val="36"/>
          <w:szCs w:val="36"/>
          <w:rtl w:val="0"/>
        </w:rPr>
        <w:t>Free Template – Training Needs Assessment Survey</w:t>
      </w:r>
    </w:p>
    <w:p w14:paraId="00000004">
      <w:pPr>
        <w:pageBreakBefore w:val="0"/>
        <w:jc w:val="center"/>
        <w:rPr>
          <w:rFonts w:ascii="Cambria" w:hAnsi="Cambria" w:eastAsia="Cambria" w:cs="Cambria"/>
          <w:color w:val="1155CC"/>
          <w:sz w:val="36"/>
          <w:szCs w:val="36"/>
        </w:rPr>
      </w:pPr>
    </w:p>
    <w:p w14:paraId="00000005">
      <w:pPr>
        <w:pageBreakBefore w:val="0"/>
        <w:jc w:val="center"/>
        <w:rPr>
          <w:rFonts w:ascii="Cambria" w:hAnsi="Cambria" w:eastAsia="Cambria" w:cs="Cambria"/>
          <w:sz w:val="24"/>
          <w:szCs w:val="24"/>
        </w:rPr>
      </w:pPr>
      <w:r>
        <w:rPr>
          <w:rFonts w:ascii="Cambria" w:hAnsi="Cambria" w:eastAsia="Cambria" w:cs="Cambria"/>
          <w:color w:val="FFFFFF"/>
          <w:sz w:val="24"/>
          <w:szCs w:val="24"/>
          <w:shd w:val="clear" w:fill="1155CC"/>
          <w:rtl w:val="0"/>
        </w:rPr>
        <w:t>Find out what your participants want to know ahead of their training session</w:t>
      </w:r>
    </w:p>
    <w:p w14:paraId="00000006">
      <w:pPr>
        <w:pageBreakBefore w:val="0"/>
        <w:rPr>
          <w:rFonts w:ascii="Cambria" w:hAnsi="Cambria" w:eastAsia="Cambria" w:cs="Cambria"/>
          <w:sz w:val="24"/>
          <w:szCs w:val="24"/>
        </w:rPr>
      </w:pPr>
    </w:p>
    <w:p w14:paraId="00000007">
      <w:pPr>
        <w:pageBreakBefore w:val="0"/>
        <w:rPr>
          <w:rFonts w:ascii="Cambria" w:hAnsi="Cambria" w:eastAsia="Cambria" w:cs="Cambria"/>
          <w:sz w:val="24"/>
          <w:szCs w:val="24"/>
        </w:rPr>
      </w:pPr>
      <w:r>
        <w:rPr>
          <w:rFonts w:ascii="Cambria" w:hAnsi="Cambria" w:eastAsia="Cambria" w:cs="Cambria"/>
          <w:sz w:val="24"/>
          <w:szCs w:val="24"/>
          <w:rtl w:val="0"/>
        </w:rPr>
        <w:t>The only purpose of this survey template is to help you identify training priorities. Copy this template to your Google Drive and customize it for your organization.</w:t>
      </w:r>
    </w:p>
    <w:p w14:paraId="00000008">
      <w:pPr>
        <w:pageBreakBefore w:val="0"/>
        <w:rPr>
          <w:rFonts w:ascii="Cambria" w:hAnsi="Cambria" w:eastAsia="Cambria" w:cs="Cambria"/>
          <w:sz w:val="24"/>
          <w:szCs w:val="24"/>
        </w:rPr>
      </w:pPr>
    </w:p>
    <w:p w14:paraId="00000009">
      <w:pPr>
        <w:pageBreakBefore w:val="0"/>
        <w:rPr>
          <w:rFonts w:ascii="Cambria" w:hAnsi="Cambria" w:eastAsia="Cambria" w:cs="Cambria"/>
          <w:sz w:val="24"/>
          <w:szCs w:val="24"/>
        </w:rPr>
      </w:pPr>
      <w:r>
        <w:rPr>
          <w:rFonts w:ascii="Cambria" w:hAnsi="Cambria" w:eastAsia="Cambria" w:cs="Cambria"/>
          <w:color w:val="1155CC"/>
          <w:sz w:val="30"/>
          <w:szCs w:val="30"/>
          <w:highlight w:val="white"/>
          <w:rtl w:val="0"/>
        </w:rPr>
        <w:t>Communication (to be added as review instructions):</w:t>
      </w:r>
    </w:p>
    <w:p w14:paraId="0000000A">
      <w:pPr>
        <w:pageBreakBefore w:val="0"/>
        <w:rPr>
          <w:rFonts w:ascii="Cambria" w:hAnsi="Cambria" w:eastAsia="Cambria" w:cs="Cambria"/>
          <w:sz w:val="24"/>
          <w:szCs w:val="24"/>
        </w:rPr>
      </w:pPr>
    </w:p>
    <w:p w14:paraId="0000000B">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All answers you give will be treated with the utmost sensitivity, and the information will not be used for any other purpose apart from planning and improvement. Please answer this quick survey by &lt;HOUR OF THE DAY&gt; on &lt;DATE&gt;. </w:t>
      </w:r>
    </w:p>
    <w:p w14:paraId="0000000C">
      <w:pPr>
        <w:rPr>
          <w:rFonts w:ascii="Cambria" w:hAnsi="Cambria" w:eastAsia="Cambria" w:cs="Cambria"/>
          <w:sz w:val="24"/>
          <w:szCs w:val="24"/>
          <w:highlight w:val="white"/>
        </w:rPr>
      </w:pPr>
    </w:p>
    <w:p w14:paraId="0000000D">
      <w:pPr>
        <w:rPr>
          <w:rFonts w:ascii="Cambria" w:hAnsi="Cambria" w:eastAsia="Cambria" w:cs="Cambria"/>
          <w:sz w:val="28"/>
          <w:szCs w:val="28"/>
          <w:highlight w:val="white"/>
        </w:rPr>
      </w:pPr>
      <w:r>
        <w:rPr>
          <w:rFonts w:ascii="Cambria" w:hAnsi="Cambria" w:eastAsia="Cambria" w:cs="Cambria"/>
          <w:sz w:val="28"/>
          <w:szCs w:val="28"/>
          <w:highlight w:val="white"/>
          <w:rtl w:val="0"/>
        </w:rPr>
        <w:t>Demographic Information:</w:t>
      </w:r>
    </w:p>
    <w:p w14:paraId="0000000E">
      <w:pPr>
        <w:rPr>
          <w:rFonts w:ascii="Cambria" w:hAnsi="Cambria" w:eastAsia="Cambria" w:cs="Cambria"/>
          <w:sz w:val="24"/>
          <w:szCs w:val="24"/>
          <w:highlight w:val="white"/>
        </w:rPr>
      </w:pPr>
    </w:p>
    <w:p w14:paraId="0000000F">
      <w:pPr>
        <w:rPr>
          <w:rFonts w:ascii="Cambria" w:hAnsi="Cambria" w:eastAsia="Cambria" w:cs="Cambria"/>
          <w:sz w:val="24"/>
          <w:szCs w:val="24"/>
          <w:highlight w:val="white"/>
        </w:rPr>
      </w:pPr>
      <w:r>
        <w:rPr>
          <w:rFonts w:ascii="Cambria" w:hAnsi="Cambria" w:eastAsia="Cambria" w:cs="Cambria"/>
          <w:sz w:val="24"/>
          <w:szCs w:val="24"/>
          <w:highlight w:val="white"/>
          <w:rtl w:val="0"/>
        </w:rPr>
        <w:t>The following information is requested so that meaningful analysis and comparisons of group results can be made. Please check the circle corresponding to your answer.</w:t>
      </w:r>
    </w:p>
    <w:p w14:paraId="00000010">
      <w:pPr>
        <w:rPr>
          <w:rFonts w:ascii="Cambria" w:hAnsi="Cambria" w:eastAsia="Cambria" w:cs="Cambria"/>
          <w:sz w:val="24"/>
          <w:szCs w:val="24"/>
          <w:highlight w:val="white"/>
        </w:rPr>
      </w:pPr>
    </w:p>
    <w:p w14:paraId="00000011">
      <w:pPr>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2">
      <w:pPr>
        <w:rPr>
          <w:rFonts w:ascii="Cambria" w:hAnsi="Cambria" w:eastAsia="Cambria" w:cs="Cambria"/>
          <w:sz w:val="24"/>
          <w:szCs w:val="24"/>
          <w:highlight w:val="white"/>
        </w:rPr>
      </w:pPr>
    </w:p>
    <w:p w14:paraId="00000013">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4">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5">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6">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7">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8">
      <w:pPr>
        <w:ind w:left="720" w:firstLine="0"/>
        <w:rPr>
          <w:rFonts w:ascii="Cambria" w:hAnsi="Cambria" w:eastAsia="Cambria" w:cs="Cambria"/>
          <w:sz w:val="24"/>
          <w:szCs w:val="24"/>
          <w:highlight w:val="white"/>
        </w:rPr>
      </w:pPr>
    </w:p>
    <w:p w14:paraId="00000019">
      <w:pPr>
        <w:rPr>
          <w:rFonts w:ascii="Cambria" w:hAnsi="Cambria" w:eastAsia="Cambria" w:cs="Cambria"/>
          <w:sz w:val="24"/>
          <w:szCs w:val="24"/>
          <w:highlight w:val="white"/>
        </w:rPr>
      </w:pPr>
      <w:r>
        <w:rPr>
          <w:rFonts w:ascii="Cambria" w:hAnsi="Cambria" w:eastAsia="Cambria" w:cs="Cambria"/>
          <w:sz w:val="24"/>
          <w:szCs w:val="24"/>
          <w:highlight w:val="white"/>
          <w:rtl w:val="0"/>
        </w:rPr>
        <w:t>Q: Company Service:</w:t>
      </w:r>
    </w:p>
    <w:p w14:paraId="0000001A">
      <w:pPr>
        <w:rPr>
          <w:rFonts w:ascii="Cambria" w:hAnsi="Cambria" w:eastAsia="Cambria" w:cs="Cambria"/>
          <w:sz w:val="24"/>
          <w:szCs w:val="24"/>
          <w:highlight w:val="white"/>
        </w:rPr>
      </w:pPr>
    </w:p>
    <w:p w14:paraId="0000001B">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Under 1 Year</w:t>
      </w:r>
    </w:p>
    <w:p w14:paraId="0000001C">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1-2 Year</w:t>
      </w:r>
    </w:p>
    <w:p w14:paraId="0000001D">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3-5 Year</w:t>
      </w:r>
    </w:p>
    <w:p w14:paraId="0000001E">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6-10 Year</w:t>
      </w:r>
    </w:p>
    <w:p w14:paraId="0000001F">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10-15 Year</w:t>
      </w:r>
      <w:r>
        <w:rPr>
          <w:rFonts w:ascii="Cambria" w:hAnsi="Cambria" w:eastAsia="Cambria" w:cs="Cambria"/>
          <w:sz w:val="24"/>
          <w:szCs w:val="24"/>
          <w:highlight w:val="white"/>
          <w:rtl w:val="0"/>
        </w:rPr>
        <w:br w:type="textWrapping"/>
      </w:r>
    </w:p>
    <w:p w14:paraId="00000020">
      <w:pPr>
        <w:rPr>
          <w:rFonts w:ascii="Cambria" w:hAnsi="Cambria" w:eastAsia="Cambria" w:cs="Cambria"/>
          <w:sz w:val="28"/>
          <w:szCs w:val="28"/>
          <w:highlight w:val="white"/>
        </w:rPr>
      </w:pPr>
      <w:r>
        <w:rPr>
          <w:rFonts w:ascii="Cambria" w:hAnsi="Cambria" w:eastAsia="Cambria" w:cs="Cambria"/>
          <w:sz w:val="28"/>
          <w:szCs w:val="28"/>
          <w:highlight w:val="white"/>
          <w:rtl w:val="0"/>
        </w:rPr>
        <w:t>Training Needs Assessment Questionnaire</w:t>
      </w:r>
    </w:p>
    <w:p w14:paraId="00000021">
      <w:pPr>
        <w:rPr>
          <w:rFonts w:ascii="Cambria" w:hAnsi="Cambria" w:eastAsia="Cambria" w:cs="Cambria"/>
          <w:sz w:val="26"/>
          <w:szCs w:val="26"/>
          <w:highlight w:val="white"/>
        </w:rPr>
      </w:pPr>
    </w:p>
    <w:p w14:paraId="00000022">
      <w:pPr>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23">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24">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25">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26">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27">
      <w:pPr>
        <w:pageBreakBefore w:val="0"/>
        <w:rPr>
          <w:rFonts w:ascii="Cambria" w:hAnsi="Cambria" w:eastAsia="Cambria" w:cs="Cambria"/>
          <w:sz w:val="24"/>
          <w:szCs w:val="24"/>
        </w:rPr>
      </w:pPr>
    </w:p>
    <w:p w14:paraId="00000028">
      <w:pPr>
        <w:pageBreakBefore w:val="0"/>
        <w:rPr>
          <w:rFonts w:ascii="Cambria" w:hAnsi="Cambria" w:eastAsia="Cambria" w:cs="Cambria"/>
          <w:sz w:val="24"/>
          <w:szCs w:val="24"/>
        </w:rPr>
      </w:pPr>
      <w:r>
        <w:rPr>
          <w:rFonts w:ascii="Cambria" w:hAnsi="Cambria" w:eastAsia="Cambria" w:cs="Cambria"/>
          <w:sz w:val="24"/>
          <w:szCs w:val="24"/>
          <w:rtl w:val="0"/>
        </w:rPr>
        <w:t>Q: We're offering a number of training sessions. Please select which you'd most like to attend.</w:t>
      </w:r>
    </w:p>
    <w:p w14:paraId="00000029">
      <w:pPr>
        <w:pageBreakBefore w:val="0"/>
        <w:rPr>
          <w:rFonts w:ascii="Cambria" w:hAnsi="Cambria" w:eastAsia="Cambria" w:cs="Cambria"/>
          <w:sz w:val="24"/>
          <w:szCs w:val="24"/>
        </w:rPr>
      </w:pPr>
    </w:p>
    <w:p w14:paraId="0000002A">
      <w:pPr>
        <w:pageBreakBefore w:val="0"/>
        <w:numPr>
          <w:ilvl w:val="0"/>
          <w:numId w:val="4"/>
        </w:numPr>
        <w:ind w:left="720" w:hanging="360"/>
        <w:rPr>
          <w:rFonts w:ascii="Cambria" w:hAnsi="Cambria" w:eastAsia="Cambria" w:cs="Cambria"/>
          <w:sz w:val="24"/>
          <w:szCs w:val="24"/>
          <w:u w:val="none"/>
        </w:rPr>
      </w:pPr>
      <w:r>
        <w:rPr>
          <w:rFonts w:ascii="Cambria" w:hAnsi="Cambria" w:eastAsia="Cambria" w:cs="Cambria"/>
          <w:sz w:val="24"/>
          <w:szCs w:val="24"/>
          <w:rtl w:val="0"/>
        </w:rPr>
        <w:t>Public speaking</w:t>
      </w:r>
    </w:p>
    <w:p w14:paraId="0000002B">
      <w:pPr>
        <w:pageBreakBefore w:val="0"/>
        <w:numPr>
          <w:ilvl w:val="0"/>
          <w:numId w:val="4"/>
        </w:numPr>
        <w:ind w:left="720" w:hanging="360"/>
        <w:rPr>
          <w:rFonts w:ascii="Cambria" w:hAnsi="Cambria" w:eastAsia="Cambria" w:cs="Cambria"/>
          <w:sz w:val="24"/>
          <w:szCs w:val="24"/>
          <w:u w:val="none"/>
        </w:rPr>
      </w:pPr>
      <w:r>
        <w:rPr>
          <w:rFonts w:ascii="Cambria" w:hAnsi="Cambria" w:eastAsia="Cambria" w:cs="Cambria"/>
          <w:sz w:val="24"/>
          <w:szCs w:val="24"/>
          <w:rtl w:val="0"/>
        </w:rPr>
        <w:t>Digital skills</w:t>
      </w:r>
    </w:p>
    <w:p w14:paraId="0000002C">
      <w:pPr>
        <w:pageBreakBefore w:val="0"/>
        <w:numPr>
          <w:ilvl w:val="0"/>
          <w:numId w:val="4"/>
        </w:numPr>
        <w:ind w:left="720" w:hanging="360"/>
        <w:rPr>
          <w:rFonts w:ascii="Cambria" w:hAnsi="Cambria" w:eastAsia="Cambria" w:cs="Cambria"/>
          <w:sz w:val="24"/>
          <w:szCs w:val="24"/>
          <w:u w:val="none"/>
        </w:rPr>
      </w:pPr>
      <w:r>
        <w:rPr>
          <w:rFonts w:ascii="Cambria" w:hAnsi="Cambria" w:eastAsia="Cambria" w:cs="Cambria"/>
          <w:sz w:val="24"/>
          <w:szCs w:val="24"/>
          <w:rtl w:val="0"/>
        </w:rPr>
        <w:t>Health and Safety</w:t>
      </w:r>
    </w:p>
    <w:p w14:paraId="0000002D">
      <w:pPr>
        <w:pageBreakBefore w:val="0"/>
        <w:numPr>
          <w:ilvl w:val="0"/>
          <w:numId w:val="4"/>
        </w:numPr>
        <w:ind w:left="720" w:hanging="360"/>
        <w:rPr>
          <w:rFonts w:ascii="Cambria" w:hAnsi="Cambria" w:eastAsia="Cambria" w:cs="Cambria"/>
          <w:sz w:val="24"/>
          <w:szCs w:val="24"/>
          <w:u w:val="none"/>
        </w:rPr>
      </w:pPr>
      <w:r>
        <w:rPr>
          <w:rFonts w:ascii="Cambria" w:hAnsi="Cambria" w:eastAsia="Cambria" w:cs="Cambria"/>
          <w:sz w:val="24"/>
          <w:szCs w:val="24"/>
          <w:rtl w:val="0"/>
        </w:rPr>
        <w:t>Management skills</w:t>
      </w:r>
    </w:p>
    <w:p w14:paraId="0000002E">
      <w:pPr>
        <w:pageBreakBefore w:val="0"/>
        <w:numPr>
          <w:ilvl w:val="0"/>
          <w:numId w:val="4"/>
        </w:numPr>
        <w:ind w:left="720" w:hanging="360"/>
        <w:rPr>
          <w:rFonts w:ascii="Cambria" w:hAnsi="Cambria" w:eastAsia="Cambria" w:cs="Cambria"/>
          <w:sz w:val="24"/>
          <w:szCs w:val="24"/>
          <w:u w:val="none"/>
        </w:rPr>
      </w:pPr>
      <w:r>
        <w:rPr>
          <w:rFonts w:ascii="Cambria" w:hAnsi="Cambria" w:eastAsia="Cambria" w:cs="Cambria"/>
          <w:sz w:val="24"/>
          <w:szCs w:val="24"/>
          <w:rtl w:val="0"/>
        </w:rPr>
        <w:t>Productivity and time management</w:t>
      </w:r>
    </w:p>
    <w:p w14:paraId="0000002F">
      <w:pPr>
        <w:pageBreakBefore w:val="0"/>
        <w:rPr>
          <w:rFonts w:ascii="Cambria" w:hAnsi="Cambria" w:eastAsia="Cambria" w:cs="Cambria"/>
          <w:sz w:val="24"/>
          <w:szCs w:val="24"/>
        </w:rPr>
      </w:pPr>
    </w:p>
    <w:p w14:paraId="00000030">
      <w:pPr>
        <w:pageBreakBefore w:val="0"/>
        <w:rPr>
          <w:rFonts w:ascii="Cambria" w:hAnsi="Cambria" w:eastAsia="Cambria" w:cs="Cambria"/>
          <w:sz w:val="24"/>
          <w:szCs w:val="24"/>
        </w:rPr>
      </w:pPr>
      <w:r>
        <w:rPr>
          <w:rFonts w:ascii="Cambria" w:hAnsi="Cambria" w:eastAsia="Cambria" w:cs="Cambria"/>
          <w:sz w:val="24"/>
          <w:szCs w:val="24"/>
          <w:rtl w:val="0"/>
        </w:rPr>
        <w:t>Q: How would you currently rate yourself on _____?</w:t>
      </w:r>
    </w:p>
    <w:p w14:paraId="00000031">
      <w:pPr>
        <w:pageBreakBefore w:val="0"/>
        <w:rPr>
          <w:rFonts w:ascii="Cambria" w:hAnsi="Cambria" w:eastAsia="Cambria" w:cs="Cambria"/>
          <w:sz w:val="24"/>
          <w:szCs w:val="24"/>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1872"/>
        <w:gridCol w:w="1872"/>
        <w:gridCol w:w="1872"/>
        <w:gridCol w:w="1872"/>
        <w:gridCol w:w="1872"/>
      </w:tblGrid>
      <w:tr w14:paraId="6C185F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3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3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3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3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3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Cambria" w:hAnsi="Cambria" w:eastAsia="Cambria" w:cs="Cambria"/>
                <w:sz w:val="24"/>
                <w:szCs w:val="24"/>
              </w:rPr>
            </w:pPr>
            <w:r>
              <w:rPr>
                <w:rFonts w:ascii="Cambria" w:hAnsi="Cambria" w:eastAsia="Cambria" w:cs="Cambria"/>
                <w:sz w:val="24"/>
                <w:szCs w:val="24"/>
                <w:rtl w:val="0"/>
              </w:rPr>
              <w:t>5</w:t>
            </w:r>
          </w:p>
        </w:tc>
      </w:tr>
    </w:tbl>
    <w:p w14:paraId="00000037">
      <w:pPr>
        <w:pageBreakBefore w:val="0"/>
        <w:rPr>
          <w:rFonts w:ascii="Cambria" w:hAnsi="Cambria" w:eastAsia="Cambria" w:cs="Cambria"/>
          <w:sz w:val="24"/>
          <w:szCs w:val="24"/>
        </w:rPr>
      </w:pPr>
    </w:p>
    <w:p w14:paraId="00000038">
      <w:pPr>
        <w:pageBreakBefore w:val="0"/>
        <w:rPr>
          <w:rFonts w:ascii="Cambria" w:hAnsi="Cambria" w:eastAsia="Cambria" w:cs="Cambria"/>
          <w:sz w:val="24"/>
          <w:szCs w:val="24"/>
        </w:rPr>
      </w:pPr>
      <w:r>
        <w:rPr>
          <w:rFonts w:ascii="Cambria" w:hAnsi="Cambria" w:eastAsia="Cambria" w:cs="Cambria"/>
          <w:sz w:val="24"/>
          <w:szCs w:val="24"/>
          <w:rtl w:val="0"/>
        </w:rPr>
        <w:t xml:space="preserve">Q: What are you hoping to learn in the _____ session? </w:t>
      </w:r>
    </w:p>
    <w:p w14:paraId="00000039">
      <w:pPr>
        <w:pageBreakBefore w:val="0"/>
        <w:rPr>
          <w:rFonts w:ascii="Cambria" w:hAnsi="Cambria" w:eastAsia="Cambria" w:cs="Cambria"/>
        </w:rPr>
      </w:pPr>
      <w:r>
        <w:rPr>
          <w:rFonts w:ascii="Cambria" w:hAnsi="Cambria" w:eastAsia="Cambria" w:cs="Cambria"/>
          <w:rtl w:val="0"/>
        </w:rPr>
        <w:t>(Please add as much detail as possible)</w:t>
      </w:r>
    </w:p>
    <w:p w14:paraId="0000003A">
      <w:pPr>
        <w:pageBreakBefore w:val="0"/>
        <w:rPr>
          <w:rFonts w:ascii="Cambria" w:hAnsi="Cambria" w:eastAsia="Cambria" w:cs="Cambria"/>
          <w:sz w:val="24"/>
          <w:szCs w:val="24"/>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6D3C4D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3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3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3D">
      <w:pPr>
        <w:pageBreakBefore w:val="0"/>
        <w:rPr>
          <w:rFonts w:ascii="Cambria" w:hAnsi="Cambria" w:eastAsia="Cambria" w:cs="Cambria"/>
          <w:sz w:val="24"/>
          <w:szCs w:val="24"/>
        </w:rPr>
      </w:pPr>
    </w:p>
    <w:p w14:paraId="0000003E">
      <w:pPr>
        <w:pageBreakBefore w:val="0"/>
        <w:rPr>
          <w:rFonts w:ascii="Cambria" w:hAnsi="Cambria" w:eastAsia="Cambria" w:cs="Cambria"/>
          <w:sz w:val="24"/>
          <w:szCs w:val="24"/>
        </w:rPr>
      </w:pPr>
      <w:r>
        <w:rPr>
          <w:rFonts w:ascii="Cambria" w:hAnsi="Cambria" w:eastAsia="Cambria" w:cs="Cambria"/>
          <w:sz w:val="24"/>
          <w:szCs w:val="24"/>
          <w:rtl w:val="0"/>
        </w:rPr>
        <w:t>Q: Have you attended professional training before?</w:t>
      </w:r>
    </w:p>
    <w:p w14:paraId="0000003F">
      <w:pPr>
        <w:pageBreakBefore w:val="0"/>
        <w:rPr>
          <w:rFonts w:ascii="Cambria" w:hAnsi="Cambria" w:eastAsia="Cambria" w:cs="Cambria"/>
          <w:sz w:val="24"/>
          <w:szCs w:val="24"/>
        </w:rPr>
      </w:pPr>
    </w:p>
    <w:p w14:paraId="00000040">
      <w:pPr>
        <w:pageBreakBefore w:val="0"/>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Communication skills</w:t>
      </w:r>
    </w:p>
    <w:p w14:paraId="00000041">
      <w:pPr>
        <w:pageBreakBefore w:val="0"/>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Leadership skills</w:t>
      </w:r>
    </w:p>
    <w:p w14:paraId="00000042">
      <w:pPr>
        <w:pageBreakBefore w:val="0"/>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Administration skills</w:t>
      </w:r>
    </w:p>
    <w:p w14:paraId="00000043">
      <w:pPr>
        <w:pageBreakBefore w:val="0"/>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Digital skills</w:t>
      </w:r>
    </w:p>
    <w:p w14:paraId="00000044">
      <w:pPr>
        <w:pageBreakBefore w:val="0"/>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Other</w:t>
      </w:r>
    </w:p>
    <w:p w14:paraId="00000045">
      <w:pPr>
        <w:pageBreakBefore w:val="0"/>
        <w:rPr>
          <w:rFonts w:ascii="Cambria" w:hAnsi="Cambria" w:eastAsia="Cambria" w:cs="Cambria"/>
          <w:sz w:val="24"/>
          <w:szCs w:val="24"/>
        </w:rPr>
      </w:pPr>
    </w:p>
    <w:p w14:paraId="00000046">
      <w:pPr>
        <w:pageBreakBefore w:val="0"/>
        <w:rPr>
          <w:rFonts w:ascii="Cambria" w:hAnsi="Cambria" w:eastAsia="Cambria" w:cs="Cambria"/>
          <w:sz w:val="24"/>
          <w:szCs w:val="24"/>
        </w:rPr>
      </w:pPr>
      <w:r>
        <w:rPr>
          <w:rFonts w:ascii="Cambria" w:hAnsi="Cambria" w:eastAsia="Cambria" w:cs="Cambria"/>
          <w:sz w:val="24"/>
          <w:szCs w:val="24"/>
          <w:rtl w:val="0"/>
        </w:rPr>
        <w:t>Q: Knowing how to work and collaborate with others to accomplish goals and objectives</w:t>
      </w:r>
    </w:p>
    <w:p w14:paraId="00000047">
      <w:pPr>
        <w:pageBreakBefore w:val="0"/>
        <w:rPr>
          <w:rFonts w:ascii="Cambria" w:hAnsi="Cambria" w:eastAsia="Cambria" w:cs="Cambria"/>
          <w:sz w:val="24"/>
          <w:szCs w:val="24"/>
        </w:rPr>
      </w:pPr>
    </w:p>
    <w:p w14:paraId="00000048">
      <w:pPr>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49">
      <w:pPr>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4A">
      <w:pPr>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4B">
      <w:pPr>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4C">
      <w:pPr>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4D">
      <w:pPr>
        <w:pageBreakBefore w:val="0"/>
        <w:rPr>
          <w:rFonts w:ascii="Cambria" w:hAnsi="Cambria" w:eastAsia="Cambria" w:cs="Cambria"/>
          <w:sz w:val="24"/>
          <w:szCs w:val="24"/>
        </w:rPr>
      </w:pPr>
    </w:p>
    <w:p w14:paraId="0000004E">
      <w:pPr>
        <w:pageBreakBefore w:val="0"/>
        <w:rPr>
          <w:rFonts w:ascii="Cambria" w:hAnsi="Cambria" w:eastAsia="Cambria" w:cs="Cambria"/>
          <w:sz w:val="24"/>
          <w:szCs w:val="24"/>
        </w:rPr>
      </w:pPr>
      <w:r>
        <w:rPr>
          <w:rFonts w:ascii="Cambria" w:hAnsi="Cambria" w:eastAsia="Cambria" w:cs="Cambria"/>
          <w:sz w:val="24"/>
          <w:szCs w:val="24"/>
          <w:rtl w:val="0"/>
        </w:rPr>
        <w:t>Q: Knowing how to make more effective use of web-based calendars and To-Do lists.</w:t>
      </w:r>
    </w:p>
    <w:p w14:paraId="0000004F">
      <w:pPr>
        <w:pageBreakBefore w:val="0"/>
        <w:rPr>
          <w:rFonts w:ascii="Cambria" w:hAnsi="Cambria" w:eastAsia="Cambria" w:cs="Cambria"/>
          <w:sz w:val="24"/>
          <w:szCs w:val="24"/>
        </w:rPr>
      </w:pPr>
    </w:p>
    <w:p w14:paraId="00000050">
      <w:pPr>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51">
      <w:pPr>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52">
      <w:pPr>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53">
      <w:pPr>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54">
      <w:pPr>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55">
      <w:pPr>
        <w:pageBreakBefore w:val="0"/>
        <w:rPr>
          <w:rFonts w:ascii="Cambria" w:hAnsi="Cambria" w:eastAsia="Cambria" w:cs="Cambria"/>
          <w:sz w:val="24"/>
          <w:szCs w:val="24"/>
        </w:rPr>
      </w:pPr>
    </w:p>
    <w:p w14:paraId="00000056">
      <w:pPr>
        <w:pageBreakBefore w:val="0"/>
        <w:rPr>
          <w:rFonts w:ascii="Cambria" w:hAnsi="Cambria" w:eastAsia="Cambria" w:cs="Cambria"/>
          <w:sz w:val="24"/>
          <w:szCs w:val="24"/>
        </w:rPr>
      </w:pPr>
      <w:r>
        <w:rPr>
          <w:rFonts w:ascii="Cambria" w:hAnsi="Cambria" w:eastAsia="Cambria" w:cs="Cambria"/>
          <w:sz w:val="24"/>
          <w:szCs w:val="24"/>
          <w:rtl w:val="0"/>
        </w:rPr>
        <w:t>Q: Do you feel qualified to handle your current scope of work?</w:t>
      </w:r>
    </w:p>
    <w:p w14:paraId="00000057">
      <w:pPr>
        <w:pageBreakBefore w:val="0"/>
        <w:rPr>
          <w:rFonts w:ascii="Cambria" w:hAnsi="Cambria" w:eastAsia="Cambria" w:cs="Cambria"/>
          <w:sz w:val="24"/>
          <w:szCs w:val="24"/>
        </w:rPr>
      </w:pPr>
    </w:p>
    <w:p w14:paraId="00000058">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Not at all</w:t>
      </w:r>
    </w:p>
    <w:p w14:paraId="00000059">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Slightly</w:t>
      </w:r>
    </w:p>
    <w:p w14:paraId="0000005A">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Moderately</w:t>
      </w:r>
    </w:p>
    <w:p w14:paraId="0000005B">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Very</w:t>
      </w:r>
    </w:p>
    <w:p w14:paraId="0000005C">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Extremely</w:t>
      </w:r>
    </w:p>
    <w:p w14:paraId="0000005D">
      <w:pPr>
        <w:pageBreakBefore w:val="0"/>
        <w:rPr>
          <w:rFonts w:ascii="Cambria" w:hAnsi="Cambria" w:eastAsia="Cambria" w:cs="Cambria"/>
          <w:sz w:val="24"/>
          <w:szCs w:val="24"/>
        </w:rPr>
      </w:pPr>
    </w:p>
    <w:p w14:paraId="0000005E">
      <w:pPr>
        <w:pageBreakBefore w:val="0"/>
        <w:rPr>
          <w:rFonts w:ascii="Cambria" w:hAnsi="Cambria" w:eastAsia="Cambria" w:cs="Cambria"/>
          <w:sz w:val="24"/>
          <w:szCs w:val="24"/>
        </w:rPr>
      </w:pPr>
      <w:r>
        <w:rPr>
          <w:rFonts w:ascii="Cambria" w:hAnsi="Cambria" w:eastAsia="Cambria" w:cs="Cambria"/>
          <w:sz w:val="24"/>
          <w:szCs w:val="24"/>
          <w:rtl w:val="0"/>
        </w:rPr>
        <w:t>Are you given enough mentoring and tutelage for your current work?</w:t>
      </w:r>
    </w:p>
    <w:p w14:paraId="0000005F">
      <w:pPr>
        <w:pageBreakBefore w:val="0"/>
        <w:rPr>
          <w:rFonts w:ascii="Cambria" w:hAnsi="Cambria" w:eastAsia="Cambria" w:cs="Cambria"/>
          <w:sz w:val="24"/>
          <w:szCs w:val="24"/>
        </w:rPr>
      </w:pPr>
    </w:p>
    <w:p w14:paraId="00000060">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Not at all</w:t>
      </w:r>
    </w:p>
    <w:p w14:paraId="00000061">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Slightly</w:t>
      </w:r>
    </w:p>
    <w:p w14:paraId="00000062">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Moderately</w:t>
      </w:r>
    </w:p>
    <w:p w14:paraId="00000063">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Very</w:t>
      </w:r>
    </w:p>
    <w:p w14:paraId="00000064">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Extremely</w:t>
      </w:r>
    </w:p>
    <w:p w14:paraId="00000065">
      <w:pPr>
        <w:pageBreakBefore w:val="0"/>
        <w:rPr>
          <w:rFonts w:ascii="Cambria" w:hAnsi="Cambria" w:eastAsia="Cambria" w:cs="Cambria"/>
          <w:sz w:val="24"/>
          <w:szCs w:val="24"/>
        </w:rPr>
      </w:pPr>
    </w:p>
    <w:p w14:paraId="00000066">
      <w:pPr>
        <w:pageBreakBefore w:val="0"/>
        <w:rPr>
          <w:rFonts w:ascii="Cambria" w:hAnsi="Cambria" w:eastAsia="Cambria" w:cs="Cambria"/>
          <w:sz w:val="24"/>
          <w:szCs w:val="24"/>
        </w:rPr>
      </w:pPr>
      <w:r>
        <w:rPr>
          <w:rFonts w:ascii="Cambria" w:hAnsi="Cambria" w:eastAsia="Cambria" w:cs="Cambria"/>
          <w:sz w:val="24"/>
          <w:szCs w:val="24"/>
          <w:rtl w:val="0"/>
        </w:rPr>
        <w:t>Q: Do you feel that more training is needed for employees?</w:t>
      </w:r>
    </w:p>
    <w:p w14:paraId="00000067">
      <w:pPr>
        <w:pageBreakBefore w:val="0"/>
        <w:rPr>
          <w:rFonts w:ascii="Cambria" w:hAnsi="Cambria" w:eastAsia="Cambria" w:cs="Cambria"/>
          <w:sz w:val="24"/>
          <w:szCs w:val="24"/>
        </w:rPr>
      </w:pPr>
    </w:p>
    <w:p w14:paraId="00000068">
      <w:pPr>
        <w:pageBreakBefore w:val="0"/>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Yes</w:t>
      </w:r>
    </w:p>
    <w:p w14:paraId="00000069">
      <w:pPr>
        <w:pageBreakBefore w:val="0"/>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No</w:t>
      </w:r>
    </w:p>
    <w:p w14:paraId="0000006A">
      <w:pPr>
        <w:pageBreakBefore w:val="0"/>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Not sure</w:t>
      </w:r>
    </w:p>
    <w:p w14:paraId="0000006B">
      <w:pPr>
        <w:pageBreakBefore w:val="0"/>
        <w:ind w:left="0" w:firstLine="0"/>
        <w:rPr>
          <w:rFonts w:ascii="Cambria" w:hAnsi="Cambria" w:eastAsia="Cambria" w:cs="Cambria"/>
          <w:sz w:val="24"/>
          <w:szCs w:val="24"/>
        </w:rPr>
      </w:pPr>
    </w:p>
    <w:p w14:paraId="0000006C">
      <w:pPr>
        <w:pageBreakBefore w:val="0"/>
        <w:ind w:left="0" w:firstLine="0"/>
        <w:rPr>
          <w:rFonts w:ascii="Cambria" w:hAnsi="Cambria" w:eastAsia="Cambria" w:cs="Cambria"/>
          <w:sz w:val="24"/>
          <w:szCs w:val="24"/>
        </w:rPr>
      </w:pPr>
      <w:r>
        <w:rPr>
          <w:rFonts w:ascii="Cambria" w:hAnsi="Cambria" w:eastAsia="Cambria" w:cs="Cambria"/>
          <w:sz w:val="24"/>
          <w:szCs w:val="24"/>
          <w:rtl w:val="0"/>
        </w:rPr>
        <w:t>Q: Would you attend training workshops held by the company?</w:t>
      </w:r>
    </w:p>
    <w:p w14:paraId="0000006D">
      <w:pPr>
        <w:pageBreakBefore w:val="0"/>
        <w:ind w:left="0" w:firstLine="0"/>
        <w:rPr>
          <w:rFonts w:ascii="Cambria" w:hAnsi="Cambria" w:eastAsia="Cambria" w:cs="Cambria"/>
          <w:sz w:val="24"/>
          <w:szCs w:val="24"/>
        </w:rPr>
      </w:pPr>
    </w:p>
    <w:p w14:paraId="0000006E">
      <w:pPr>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Yes</w:t>
      </w:r>
    </w:p>
    <w:p w14:paraId="0000006F">
      <w:pPr>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No</w:t>
      </w:r>
    </w:p>
    <w:p w14:paraId="00000070">
      <w:pPr>
        <w:rPr>
          <w:rFonts w:ascii="Cambria" w:hAnsi="Cambria" w:eastAsia="Cambria" w:cs="Cambria"/>
          <w:sz w:val="24"/>
          <w:szCs w:val="24"/>
        </w:rPr>
      </w:pPr>
    </w:p>
    <w:p w14:paraId="00000071">
      <w:pPr>
        <w:rPr>
          <w:rFonts w:ascii="Cambria" w:hAnsi="Cambria" w:eastAsia="Cambria" w:cs="Cambria"/>
          <w:sz w:val="24"/>
          <w:szCs w:val="24"/>
        </w:rPr>
      </w:pPr>
      <w:r>
        <w:rPr>
          <w:rFonts w:ascii="Cambria" w:hAnsi="Cambria" w:eastAsia="Cambria" w:cs="Cambria"/>
          <w:sz w:val="24"/>
          <w:szCs w:val="24"/>
          <w:rtl w:val="0"/>
        </w:rPr>
        <w:t>Q: How long would you like training workshops to last?</w:t>
      </w:r>
    </w:p>
    <w:p w14:paraId="00000072">
      <w:pPr>
        <w:rPr>
          <w:rFonts w:ascii="Cambria" w:hAnsi="Cambria" w:eastAsia="Cambria" w:cs="Cambria"/>
          <w:sz w:val="24"/>
          <w:szCs w:val="24"/>
        </w:rPr>
      </w:pPr>
    </w:p>
    <w:p w14:paraId="00000073">
      <w:pPr>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A day</w:t>
      </w:r>
    </w:p>
    <w:p w14:paraId="00000074">
      <w:pPr>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2-3 days</w:t>
      </w:r>
    </w:p>
    <w:p w14:paraId="00000075">
      <w:pPr>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4-5 days</w:t>
      </w:r>
    </w:p>
    <w:p w14:paraId="00000076">
      <w:pPr>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More than a week</w:t>
      </w:r>
    </w:p>
    <w:p w14:paraId="00000077">
      <w:pPr>
        <w:pageBreakBefore w:val="0"/>
        <w:ind w:left="0" w:firstLine="0"/>
        <w:rPr>
          <w:rFonts w:ascii="Cambria" w:hAnsi="Cambria" w:eastAsia="Cambria" w:cs="Cambria"/>
          <w:sz w:val="24"/>
          <w:szCs w:val="24"/>
        </w:rPr>
      </w:pPr>
    </w:p>
    <w:p w14:paraId="00000078">
      <w:pPr>
        <w:pageBreakBefore w:val="0"/>
        <w:ind w:left="0" w:firstLine="0"/>
        <w:rPr>
          <w:rFonts w:ascii="Cambria" w:hAnsi="Cambria" w:eastAsia="Cambria" w:cs="Cambria"/>
          <w:sz w:val="24"/>
          <w:szCs w:val="24"/>
        </w:rPr>
      </w:pPr>
      <w:r>
        <w:rPr>
          <w:rFonts w:ascii="Cambria" w:hAnsi="Cambria" w:eastAsia="Cambria" w:cs="Cambria"/>
          <w:sz w:val="24"/>
          <w:szCs w:val="24"/>
          <w:rtl w:val="0"/>
        </w:rPr>
        <w:t>Q: Would you like to be updated on training workshop news and events?</w:t>
      </w:r>
    </w:p>
    <w:p w14:paraId="00000079">
      <w:pPr>
        <w:pageBreakBefore w:val="0"/>
        <w:ind w:left="0" w:firstLine="0"/>
        <w:rPr>
          <w:rFonts w:ascii="Cambria" w:hAnsi="Cambria" w:eastAsia="Cambria" w:cs="Cambria"/>
          <w:sz w:val="24"/>
          <w:szCs w:val="24"/>
        </w:rPr>
      </w:pPr>
    </w:p>
    <w:p w14:paraId="0000007A">
      <w:pPr>
        <w:pageBreakBefore w:val="0"/>
        <w:numPr>
          <w:ilvl w:val="0"/>
          <w:numId w:val="10"/>
        </w:numPr>
        <w:ind w:left="720" w:hanging="360"/>
        <w:rPr>
          <w:rFonts w:ascii="Cambria" w:hAnsi="Cambria" w:eastAsia="Cambria" w:cs="Cambria"/>
          <w:sz w:val="24"/>
          <w:szCs w:val="24"/>
          <w:u w:val="none"/>
        </w:rPr>
      </w:pPr>
      <w:r>
        <w:rPr>
          <w:rFonts w:ascii="Cambria" w:hAnsi="Cambria" w:eastAsia="Cambria" w:cs="Cambria"/>
          <w:sz w:val="24"/>
          <w:szCs w:val="24"/>
          <w:rtl w:val="0"/>
        </w:rPr>
        <w:t>Yes</w:t>
      </w:r>
    </w:p>
    <w:p w14:paraId="0000007B">
      <w:pPr>
        <w:pageBreakBefore w:val="0"/>
        <w:numPr>
          <w:ilvl w:val="0"/>
          <w:numId w:val="10"/>
        </w:numPr>
        <w:ind w:left="720" w:hanging="360"/>
        <w:rPr>
          <w:rFonts w:ascii="Cambria" w:hAnsi="Cambria" w:eastAsia="Cambria" w:cs="Cambria"/>
          <w:sz w:val="24"/>
          <w:szCs w:val="24"/>
          <w:u w:val="none"/>
        </w:rPr>
      </w:pPr>
      <w:r>
        <w:rPr>
          <w:rFonts w:ascii="Cambria" w:hAnsi="Cambria" w:eastAsia="Cambria" w:cs="Cambria"/>
          <w:sz w:val="24"/>
          <w:szCs w:val="24"/>
          <w:rtl w:val="0"/>
        </w:rPr>
        <w:t>No</w:t>
      </w:r>
    </w:p>
    <w:p w14:paraId="0000007C">
      <w:pPr>
        <w:pageBreakBefore w:val="0"/>
        <w:ind w:left="0" w:firstLine="0"/>
        <w:rPr>
          <w:rFonts w:ascii="Cambria" w:hAnsi="Cambria" w:eastAsia="Cambria" w:cs="Cambria"/>
          <w:sz w:val="24"/>
          <w:szCs w:val="24"/>
        </w:rPr>
      </w:pPr>
    </w:p>
    <w:p w14:paraId="0000007D">
      <w:pPr>
        <w:pageBreakBefore w:val="0"/>
        <w:ind w:left="0" w:firstLine="0"/>
        <w:rPr>
          <w:rFonts w:ascii="Cambria" w:hAnsi="Cambria" w:eastAsia="Cambria" w:cs="Cambria"/>
          <w:sz w:val="24"/>
          <w:szCs w:val="24"/>
        </w:rPr>
      </w:pPr>
      <w:r>
        <w:rPr>
          <w:rFonts w:ascii="Cambria" w:hAnsi="Cambria" w:eastAsia="Cambria" w:cs="Cambria"/>
          <w:sz w:val="24"/>
          <w:szCs w:val="24"/>
          <w:rtl w:val="0"/>
        </w:rPr>
        <w:t>Q: Any other feedback or suggestions?</w:t>
      </w:r>
    </w:p>
    <w:p w14:paraId="0000007E">
      <w:pPr>
        <w:pageBreakBefore w:val="0"/>
        <w:ind w:left="0" w:firstLine="0"/>
        <w:rPr>
          <w:rFonts w:ascii="Cambria" w:hAnsi="Cambria" w:eastAsia="Cambria" w:cs="Cambria"/>
          <w:sz w:val="24"/>
          <w:szCs w:val="24"/>
        </w:rPr>
      </w:pPr>
    </w:p>
    <w:tbl>
      <w:tblPr>
        <w:tblStyle w:val="15"/>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4C0BC6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7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8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81">
      <w:pPr>
        <w:rPr>
          <w:rFonts w:ascii="Cambria" w:hAnsi="Cambria" w:eastAsia="Cambria" w:cs="Cambria"/>
          <w:sz w:val="24"/>
          <w:szCs w:val="24"/>
        </w:rPr>
      </w:pPr>
    </w:p>
    <w:p w14:paraId="00000082">
      <w:pPr>
        <w:rPr>
          <w:rFonts w:ascii="Cambria" w:hAnsi="Cambria" w:eastAsia="Cambria" w:cs="Cambria"/>
          <w:sz w:val="24"/>
          <w:szCs w:val="24"/>
        </w:rPr>
      </w:pPr>
    </w:p>
    <w:p w14:paraId="00000083">
      <w:pPr>
        <w:rPr>
          <w:rFonts w:ascii="Cambria" w:hAnsi="Cambria" w:eastAsia="Cambria" w:cs="Cambria"/>
        </w:rPr>
      </w:pPr>
      <w:r>
        <w:rPr>
          <w:rFonts w:ascii="Cambria" w:hAnsi="Cambria" w:eastAsia="Cambria" w:cs="Cambria"/>
          <w:rtl w:val="0"/>
        </w:rPr>
        <w:t>Thank you for sharing your opinions.</w:t>
      </w:r>
    </w:p>
    <w:p w14:paraId="00000084">
      <w:pPr>
        <w:rPr>
          <w:rFonts w:ascii="Cambria" w:hAnsi="Cambria" w:eastAsia="Cambria" w:cs="Cambria"/>
        </w:rPr>
      </w:pPr>
    </w:p>
    <w:p w14:paraId="00000085">
      <w:pPr>
        <w:rPr>
          <w:rFonts w:ascii="Cambria" w:hAnsi="Cambria" w:eastAsia="Cambria" w:cs="Cambria"/>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FBD9B881-2F91-4E4B-B9E7-198F3BCBB0CA}"/>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DD50F3DE-B9B5-4EA3-A09C-0C9D0A5D442B}"/>
  </w:font>
  <w:font w:name="Wingdings">
    <w:panose1 w:val="05000000000000000000"/>
    <w:charset w:val="02"/>
    <w:family w:val="auto"/>
    <w:pitch w:val="default"/>
    <w:sig w:usb0="00000000" w:usb1="00000000" w:usb2="00000000" w:usb3="00000000" w:csb0="80000000" w:csb1="00000000"/>
    <w:embedRegular r:id="rId3" w:fontKey="{42928640-3957-4884-BEFC-BA5DFA90A78F}"/>
  </w:font>
  <w:font w:name="Calibri">
    <w:panose1 w:val="020F0502020204030204"/>
    <w:charset w:val="00"/>
    <w:family w:val="swiss"/>
    <w:pitch w:val="default"/>
    <w:sig w:usb0="E4002EFF" w:usb1="C000247B" w:usb2="00000009" w:usb3="00000000" w:csb0="200001FF" w:csb1="00000000"/>
    <w:embedRegular r:id="rId4" w:fontKey="{0E01407B-D85B-4851-837D-35C9E4FDB10F}"/>
  </w:font>
  <w:font w:name="Cambria">
    <w:panose1 w:val="02040503050406030204"/>
    <w:charset w:val="00"/>
    <w:family w:val="auto"/>
    <w:pitch w:val="default"/>
    <w:sig w:usb0="E00006FF" w:usb1="420024FF" w:usb2="02000000" w:usb3="00000000" w:csb0="2000019F" w:csb1="00000000"/>
    <w:embedRegular r:id="rId5" w:fontKey="{E5AD43BB-442F-4774-BFFC-5D6CFEF9E8D9}"/>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DD5F205C-349E-475D-AE77-ABF9F1509B76}"/>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0248C179"/>
    <w:multiLevelType w:val="multilevel"/>
    <w:tmpl w:val="0248C17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03D62ECE"/>
    <w:multiLevelType w:val="multilevel"/>
    <w:tmpl w:val="03D62EC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25B654F3"/>
    <w:multiLevelType w:val="multilevel"/>
    <w:tmpl w:val="25B654F3"/>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8">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9">
    <w:nsid w:val="72183CF9"/>
    <w:multiLevelType w:val="multilevel"/>
    <w:tmpl w:val="72183CF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4"/>
  </w:num>
  <w:num w:numId="2">
    <w:abstractNumId w:val="3"/>
  </w:num>
  <w:num w:numId="3">
    <w:abstractNumId w:val="8"/>
  </w:num>
  <w:num w:numId="4">
    <w:abstractNumId w:val="2"/>
  </w:num>
  <w:num w:numId="5">
    <w:abstractNumId w:val="1"/>
  </w:num>
  <w:num w:numId="6">
    <w:abstractNumId w:val="6"/>
  </w:num>
  <w:num w:numId="7">
    <w:abstractNumId w:val="7"/>
  </w:num>
  <w:num w:numId="8">
    <w:abstractNumId w:val="9"/>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FA71384"/>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 w:type="table" w:customStyle="1" w:styleId="15">
    <w:name w:val="_Style 12"/>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2026-03-03T06:21:32Z</dcterms:created>
  <dc:creator>ashvini</dc:creator>
  <cp:lastModifiedBy>Ashvini chelani</cp:lastModifiedBy>
  <dcterms:modified xsi:type="dcterms:W3CDTF">2026-03-03T06:21:39Z</dcterms:modified>
</cp:coreProperties>
</file>